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166F0" w14:textId="0056A95E"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bookmarkStart w:id="5" w:name="_Hlk213679259"/>
      <w:r>
        <w:t xml:space="preserve">Bijlage </w:t>
      </w:r>
      <w:r w:rsidR="007561A0">
        <w:t>8</w:t>
      </w:r>
      <w:r>
        <w:t xml:space="preserve">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bookmarkEnd w:id="5"/>
    <w:p w14:paraId="6D36C639" w14:textId="77777777" w:rsidR="00C40450" w:rsidRDefault="00C40450" w:rsidP="00C40450">
      <w:r>
        <w:t>Naam en adres van de onderneming:</w:t>
      </w:r>
    </w:p>
    <w:p w14:paraId="695F6C05" w14:textId="77777777" w:rsidR="00C40450" w:rsidRDefault="00C40450" w:rsidP="00C40450"/>
    <w:p w14:paraId="0CBFEAA4" w14:textId="77777777" w:rsidR="00C40450" w:rsidRDefault="00C40450" w:rsidP="00C40450"/>
    <w:p w14:paraId="39993B7E" w14:textId="77777777" w:rsidR="00C40450" w:rsidRDefault="00C40450" w:rsidP="00C40450">
      <w:r>
        <w:t>____________________________________________________________________________</w:t>
      </w:r>
    </w:p>
    <w:p w14:paraId="468C272A" w14:textId="77777777" w:rsidR="00C40450" w:rsidRDefault="00C40450" w:rsidP="00C40450"/>
    <w:p w14:paraId="09C760A9" w14:textId="77777777" w:rsidR="00C40450" w:rsidRDefault="00C40450" w:rsidP="00C40450">
      <w:r>
        <w:t>Inschrijvingsnummer Kamer van Koophandel (inschrijvingsnummer van het</w:t>
      </w:r>
    </w:p>
    <w:p w14:paraId="40D3E42C" w14:textId="77777777" w:rsidR="00C40450" w:rsidRDefault="00C40450" w:rsidP="00C40450">
      <w:r>
        <w:t>handelsregister of een overeenkomstig register van het land van vestiging van de</w:t>
      </w:r>
    </w:p>
    <w:p w14:paraId="1BE54F58" w14:textId="77777777" w:rsidR="00C40450" w:rsidRDefault="00C40450" w:rsidP="00C40450">
      <w:r>
        <w:t>onderneming):</w:t>
      </w:r>
    </w:p>
    <w:p w14:paraId="472190E6" w14:textId="77777777" w:rsidR="00C40450" w:rsidRDefault="00C40450" w:rsidP="00C40450"/>
    <w:p w14:paraId="6DC0AEA7" w14:textId="77777777" w:rsidR="00C40450" w:rsidRDefault="00C40450" w:rsidP="00C40450"/>
    <w:p w14:paraId="13F93A7A" w14:textId="77777777" w:rsidR="00C40450" w:rsidRDefault="00C40450" w:rsidP="00C40450">
      <w:r>
        <w:t>____________________________________________________________________________</w:t>
      </w:r>
    </w:p>
    <w:p w14:paraId="5B450CE5" w14:textId="77777777" w:rsidR="00C40450" w:rsidRDefault="00C40450" w:rsidP="00C40450"/>
    <w:p w14:paraId="030C9E56" w14:textId="77777777" w:rsidR="00C40450" w:rsidRDefault="00C40450" w:rsidP="00C40450"/>
    <w:p w14:paraId="1623075C" w14:textId="77777777" w:rsidR="00C40450" w:rsidRDefault="00C40450" w:rsidP="00C40450">
      <w:r>
        <w:t>Contactpersoon van de onderneming (naam, email, telefoon):</w:t>
      </w:r>
    </w:p>
    <w:p w14:paraId="58DE1E27" w14:textId="77777777" w:rsidR="00C40450" w:rsidRDefault="00C40450" w:rsidP="00C40450"/>
    <w:p w14:paraId="5C37A4D1" w14:textId="77777777" w:rsidR="00C40450" w:rsidRDefault="00C40450" w:rsidP="00C40450"/>
    <w:p w14:paraId="5DBAE048" w14:textId="77777777" w:rsidR="00C40450" w:rsidRDefault="00C40450" w:rsidP="00C40450">
      <w:r>
        <w:t>____________________________________________________________________________</w:t>
      </w:r>
    </w:p>
    <w:p w14:paraId="653B1BBF" w14:textId="77777777" w:rsidR="00C40450" w:rsidRDefault="00C40450" w:rsidP="00C40450"/>
    <w:p w14:paraId="27A45650" w14:textId="77777777"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14:paraId="6690126D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14:paraId="401FD7DC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14:paraId="20A8DADB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14:paraId="08E0C56D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14:paraId="32028D1D" w14:textId="77777777" w:rsidR="00C40450" w:rsidRDefault="00C40450" w:rsidP="00C40450"/>
    <w:p w14:paraId="26EC52F3" w14:textId="77777777" w:rsidR="00C40450" w:rsidRDefault="00C40450" w:rsidP="00C40450">
      <w:r>
        <w:t>Na(a)m(en) vertegenwoordigingsbevoegde ondertekenaar(s):</w:t>
      </w:r>
    </w:p>
    <w:p w14:paraId="5336FDB5" w14:textId="77777777" w:rsidR="00C40450" w:rsidRDefault="00C40450" w:rsidP="00C40450"/>
    <w:p w14:paraId="7FAFE2E4" w14:textId="77777777" w:rsidR="00C40450" w:rsidRDefault="00C40450" w:rsidP="00C40450"/>
    <w:p w14:paraId="19A03260" w14:textId="77777777" w:rsidR="00C40450" w:rsidRDefault="00C40450" w:rsidP="00C40450">
      <w:r>
        <w:t>____________________________________________________________________________</w:t>
      </w:r>
    </w:p>
    <w:p w14:paraId="31B955EE" w14:textId="77777777" w:rsidR="00C40450" w:rsidRDefault="00C40450" w:rsidP="00C40450"/>
    <w:p w14:paraId="2E22691F" w14:textId="77777777" w:rsidR="00C40450" w:rsidRDefault="00C40450" w:rsidP="00C40450">
      <w:r>
        <w:t>Datum:</w:t>
      </w:r>
    </w:p>
    <w:p w14:paraId="7927A60C" w14:textId="77777777" w:rsidR="00C40450" w:rsidRDefault="00C40450" w:rsidP="00C40450"/>
    <w:p w14:paraId="011A07C2" w14:textId="77777777" w:rsidR="00C40450" w:rsidRDefault="00C40450" w:rsidP="00C40450">
      <w:r>
        <w:t>Handtekening(en):</w:t>
      </w:r>
    </w:p>
    <w:p w14:paraId="5EA85872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70566665">
    <w:abstractNumId w:val="0"/>
  </w:num>
  <w:num w:numId="2" w16cid:durableId="1733697094">
    <w:abstractNumId w:val="4"/>
  </w:num>
  <w:num w:numId="3" w16cid:durableId="1233586499">
    <w:abstractNumId w:val="8"/>
  </w:num>
  <w:num w:numId="4" w16cid:durableId="1034619316">
    <w:abstractNumId w:val="7"/>
  </w:num>
  <w:num w:numId="5" w16cid:durableId="1412121360">
    <w:abstractNumId w:val="0"/>
  </w:num>
  <w:num w:numId="6" w16cid:durableId="1206942171">
    <w:abstractNumId w:val="3"/>
  </w:num>
  <w:num w:numId="7" w16cid:durableId="598293659">
    <w:abstractNumId w:val="6"/>
  </w:num>
  <w:num w:numId="8" w16cid:durableId="364866481">
    <w:abstractNumId w:val="5"/>
  </w:num>
  <w:num w:numId="9" w16cid:durableId="695039036">
    <w:abstractNumId w:val="8"/>
  </w:num>
  <w:num w:numId="10" w16cid:durableId="1783458077">
    <w:abstractNumId w:val="7"/>
  </w:num>
  <w:num w:numId="11" w16cid:durableId="784929858">
    <w:abstractNumId w:val="7"/>
  </w:num>
  <w:num w:numId="12" w16cid:durableId="1748116126">
    <w:abstractNumId w:val="7"/>
  </w:num>
  <w:num w:numId="13" w16cid:durableId="1810702433">
    <w:abstractNumId w:val="7"/>
  </w:num>
  <w:num w:numId="14" w16cid:durableId="655567654">
    <w:abstractNumId w:val="7"/>
  </w:num>
  <w:num w:numId="15" w16cid:durableId="136536023">
    <w:abstractNumId w:val="7"/>
  </w:num>
  <w:num w:numId="16" w16cid:durableId="2035569344">
    <w:abstractNumId w:val="7"/>
  </w:num>
  <w:num w:numId="17" w16cid:durableId="412433042">
    <w:abstractNumId w:val="7"/>
  </w:num>
  <w:num w:numId="18" w16cid:durableId="271936833">
    <w:abstractNumId w:val="7"/>
  </w:num>
  <w:num w:numId="19" w16cid:durableId="1035353670">
    <w:abstractNumId w:val="5"/>
  </w:num>
  <w:num w:numId="20" w16cid:durableId="632252263">
    <w:abstractNumId w:val="8"/>
  </w:num>
  <w:num w:numId="21" w16cid:durableId="1740404235">
    <w:abstractNumId w:val="0"/>
  </w:num>
  <w:num w:numId="22" w16cid:durableId="1851945358">
    <w:abstractNumId w:val="3"/>
  </w:num>
  <w:num w:numId="23" w16cid:durableId="2058889698">
    <w:abstractNumId w:val="6"/>
  </w:num>
  <w:num w:numId="24" w16cid:durableId="2045976829">
    <w:abstractNumId w:val="0"/>
  </w:num>
  <w:num w:numId="25" w16cid:durableId="359548533">
    <w:abstractNumId w:val="0"/>
  </w:num>
  <w:num w:numId="26" w16cid:durableId="1332483654">
    <w:abstractNumId w:val="0"/>
  </w:num>
  <w:num w:numId="27" w16cid:durableId="19395610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093757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450"/>
    <w:rsid w:val="00053CFD"/>
    <w:rsid w:val="000B46D8"/>
    <w:rsid w:val="00177A29"/>
    <w:rsid w:val="002B5524"/>
    <w:rsid w:val="00370457"/>
    <w:rsid w:val="003B3222"/>
    <w:rsid w:val="00424DED"/>
    <w:rsid w:val="00462194"/>
    <w:rsid w:val="00482A4F"/>
    <w:rsid w:val="00527398"/>
    <w:rsid w:val="005914DA"/>
    <w:rsid w:val="00632123"/>
    <w:rsid w:val="007561A0"/>
    <w:rsid w:val="008104C5"/>
    <w:rsid w:val="008402D9"/>
    <w:rsid w:val="009175F9"/>
    <w:rsid w:val="009761CF"/>
    <w:rsid w:val="009B0D92"/>
    <w:rsid w:val="00A03098"/>
    <w:rsid w:val="00A3732E"/>
    <w:rsid w:val="00A53085"/>
    <w:rsid w:val="00AE6436"/>
    <w:rsid w:val="00AF47B5"/>
    <w:rsid w:val="00BD0C39"/>
    <w:rsid w:val="00C40450"/>
    <w:rsid w:val="00EB1492"/>
    <w:rsid w:val="00F11C35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BFBBD1"/>
  <w15:docId w15:val="{DCE614DC-D3CF-4AE1-9003-5BC547C7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tandaarddocument" ma:contentTypeID="0x0101006EE0887428AA3340B2884DF1130CF73B00EBE1C71BE8F0974D95AF2B03A56317C0" ma:contentTypeVersion="30" ma:contentTypeDescription="Aan dit standaarddocument kleven alle metagegevens die mogelijk van belang zijn op documentniveau, bijvoorbeeld om bepaalde processen uit te kunnen voeren." ma:contentTypeScope="" ma:versionID="3a7431ef194018c7ed77bcb6b1c19ef2">
  <xsd:schema xmlns:xsd="http://www.w3.org/2001/XMLSchema" xmlns:xs="http://www.w3.org/2001/XMLSchema" xmlns:p="http://schemas.microsoft.com/office/2006/metadata/properties" xmlns:ns2="451ceeed-c77b-4a37-aea6-85893f5a9fb4" xmlns:ns3="cdbe2661-d840-4850-8710-6d272de092d7" targetNamespace="http://schemas.microsoft.com/office/2006/metadata/properties" ma:root="true" ma:fieldsID="e94a16562ec7d04df47f28b754a7ae88" ns2:_="" ns3:_="">
    <xsd:import namespace="451ceeed-c77b-4a37-aea6-85893f5a9fb4"/>
    <xsd:import namespace="cdbe2661-d840-4850-8710-6d272de092d7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3:Publiceren_x0020_intern" minOccurs="0"/>
                <xsd:element ref="ns2:TaxKeywordTaxHTField" minOccurs="0"/>
                <xsd:element ref="ns2:TaxCatchAll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2" nillable="true" ma:displayName="Documentstatus" ma:default="Concept" ma:format="Dropdown" ma:internalName="Documentstatus">
      <xsd:simpleType>
        <xsd:restriction base="dms:Choice">
          <xsd:enumeration value="Concept"/>
          <xsd:enumeration value="Definitief"/>
          <xsd:enumeration value="Vastgesteld door project"/>
          <xsd:enumeration value="Ambtelijk vastgesteld"/>
          <xsd:enumeration value="Bestuurlijk vastgesteld"/>
        </xsd:restriction>
      </xsd:simpleType>
    </xsd:element>
    <xsd:element name="TaxKeywordTaxHTField" ma:index="9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b6251ec-33f4-44b4-b514-03c0a899be4e}" ma:internalName="TaxCatchAll" ma:showField="CatchAllData" ma:web="ee409806-6393-421d-a2d4-9fc231f0d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3b6251ec-33f4-44b4-b514-03c0a899be4e}" ma:internalName="TaxCatchAllLabel" ma:readOnly="true" ma:showField="CatchAllDataLabel" ma:web="ee409806-6393-421d-a2d4-9fc231f0d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Publiceren_x0020_intern" ma:index="3" nillable="true" ma:displayName="Publiceren_intern" ma:default="Nader te bepalen" ma:description="Veld dat aangeeft dat het bestand gepubliceerd kan worden in de KennisBasis." ma:format="Dropdown" ma:internalName="Publiceren_x0020_intern">
      <xsd:simpleType>
        <xsd:restriction base="dms:Choice">
          <xsd:enumeration value="Nader te bepalen"/>
          <xsd:enumeration value="Ja"/>
          <xsd:enumeration value="Ne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status xmlns="451ceeed-c77b-4a37-aea6-85893f5a9fb4">Concept</Documentstatus>
    <TaxKeywordTaxHTField xmlns="451ceeed-c77b-4a37-aea6-85893f5a9fb4">
      <Terms xmlns="http://schemas.microsoft.com/office/infopath/2007/PartnerControls"/>
    </TaxKeywordTaxHTField>
    <Publiceren_x0020_intern xmlns="cdbe2661-d840-4850-8710-6d272de092d7">Nader te bepalen</Publiceren_x0020_intern>
    <TaxCatchAll xmlns="451ceeed-c77b-4a37-aea6-85893f5a9fb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document RE" ma:contentTypeID="0x01010072513AB3E499594A9C4E0E73A794C6F7003299C1D2D757B94CA8804E1091572C48" ma:contentTypeVersion="5" ma:contentTypeDescription="" ma:contentTypeScope="" ma:versionID="6e88f2974abb0e6377371e992bedd94c">
  <xsd:schema xmlns:xsd="http://www.w3.org/2001/XMLSchema" xmlns:xs="http://www.w3.org/2001/XMLSchema" xmlns:p="http://schemas.microsoft.com/office/2006/metadata/properties" xmlns:ns2="451ceeed-c77b-4a37-aea6-85893f5a9fb4" xmlns:ns3="cdbe2661-d840-4850-8710-6d272de092d7" xmlns:ns4="9c205a57-9c66-4eef-a802-036b57a7756e" targetNamespace="http://schemas.microsoft.com/office/2006/metadata/properties" ma:root="true" ma:fieldsID="474b24d08890c4282bf3e824b6f359ff" ns2:_="" ns3:_="" ns4:_="">
    <xsd:import namespace="451ceeed-c77b-4a37-aea6-85893f5a9fb4"/>
    <xsd:import namespace="cdbe2661-d840-4850-8710-6d272de092d7"/>
    <xsd:import namespace="9c205a57-9c66-4eef-a802-036b57a7756e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2:Overdrachtsdocument" minOccurs="0"/>
                <xsd:element ref="ns3:EigenaarProjectdocumentRE" minOccurs="0"/>
                <xsd:element ref="ns2:Documentdatum" minOccurs="0"/>
                <xsd:element ref="ns2:Fase_x0020_PBI" minOccurs="0"/>
                <xsd:element ref="ns4:Topic" minOccurs="0"/>
                <xsd:element ref="ns3:Toelichting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8" nillable="true" ma:displayName="Documentstatus" ma:default="Concept" ma:format="Dropdown" ma:internalName="Documentstatus">
      <xsd:simpleType>
        <xsd:restriction base="dms:Choice">
          <xsd:enumeration value="Concept"/>
          <xsd:enumeration value="Definitief"/>
          <xsd:enumeration value="Vastgesteld door project"/>
          <xsd:enumeration value="Ambtelijk vastgesteld"/>
          <xsd:enumeration value="Bestuurlijk vastgesteld"/>
        </xsd:restriction>
      </xsd:simpleType>
    </xsd:element>
    <xsd:element name="Overdrachtsdocument" ma:index="9" nillable="true" ma:displayName="Overdrachtsdocument" ma:default="-" ma:format="Dropdown" ma:internalName="Overdrachtsdocument">
      <xsd:simpleType>
        <xsd:restriction base="dms:Choice">
          <xsd:enumeration value="-"/>
          <xsd:enumeration value="Ja"/>
        </xsd:restriction>
      </xsd:simpleType>
    </xsd:element>
    <xsd:element name="Documentdatum" ma:index="11" nillable="true" ma:displayName="Documentdatum" ma:format="DateOnly" ma:internalName="Documentdatum">
      <xsd:simpleType>
        <xsd:restriction base="dms:DateTime"/>
      </xsd:simpleType>
    </xsd:element>
    <xsd:element name="Fase_x0020_PBI" ma:index="12" nillable="true" ma:displayName="Fase PBI" ma:format="Dropdown" ma:internalName="Fase_x0020_PBI">
      <xsd:simpleType>
        <xsd:restriction base="dms:Choice">
          <xsd:enumeration value="1 Initiatief"/>
          <xsd:enumeration value="2 Uitgangspunten"/>
          <xsd:enumeration value="3 Definitie"/>
          <xsd:enumeration value="4 Ontwerp"/>
          <xsd:enumeration value="3/4 Definitie en ontwerp"/>
          <xsd:enumeration value="5 Contract en realisati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EigenaarProjectdocumentRE" ma:index="10" nillable="true" ma:displayName="Eigenaar" ma:default="-" ma:format="Dropdown" ma:internalName="EigenaarProjectdocumentRE">
      <xsd:simpleType>
        <xsd:union memberTypes="dms:Text">
          <xsd:simpleType>
            <xsd:restriction base="dms:Choice">
              <xsd:enumeration value="IB"/>
              <xsd:enumeration value="R&amp;D"/>
              <xsd:enumeration value="PMB"/>
              <xsd:enumeration value="G&amp;O"/>
              <xsd:enumeration value="V&amp;OR"/>
              <xsd:enumeration value="MV"/>
              <xsd:enumeration value="-"/>
            </xsd:restriction>
          </xsd:simpleType>
        </xsd:union>
      </xsd:simpleType>
    </xsd:element>
    <xsd:element name="Toelichting" ma:index="14" nillable="true" ma:displayName="Toelichting" ma:internalName="Toelichting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05a57-9c66-4eef-a802-036b57a7756e" elementFormDefault="qualified">
    <xsd:import namespace="http://schemas.microsoft.com/office/2006/documentManagement/types"/>
    <xsd:import namespace="http://schemas.microsoft.com/office/infopath/2007/PartnerControls"/>
    <xsd:element name="Topic" ma:index="13" nillable="true" ma:displayName="Topic" ma:list="{53c6c673-9d31-4f09-9442-86fad69d761d}" ma:internalName="Topic" ma:showField="Title" ma:web="9c205a57-9c66-4eef-a802-036b57a775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15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6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7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676cea4-3086-4dea-a929-70cf350c881a" ContentTypeId="0x0101006EE0887428AA3340B2884DF1130CF73B" PreviousValue="false"/>
</file>

<file path=customXml/itemProps1.xml><?xml version="1.0" encoding="utf-8"?>
<ds:datastoreItem xmlns:ds="http://schemas.openxmlformats.org/officeDocument/2006/customXml" ds:itemID="{BBE56FBF-8B45-4A49-AA4A-BE51D70C3BA1}"/>
</file>

<file path=customXml/itemProps2.xml><?xml version="1.0" encoding="utf-8"?>
<ds:datastoreItem xmlns:ds="http://schemas.openxmlformats.org/officeDocument/2006/customXml" ds:itemID="{75E499C3-E2C8-4EB1-97ED-9A7B7D8319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C30D60-3BB7-48AF-BEFE-65891DEF2284}">
  <ds:schemaRefs>
    <ds:schemaRef ds:uri="http://schemas.microsoft.com/office/2006/metadata/properties"/>
    <ds:schemaRef ds:uri="http://schemas.microsoft.com/office/infopath/2007/PartnerControls"/>
    <ds:schemaRef ds:uri="9c205a57-9c66-4eef-a802-036b57a7756e"/>
    <ds:schemaRef ds:uri="451ceeed-c77b-4a37-aea6-85893f5a9fb4"/>
    <ds:schemaRef ds:uri="cdbe2661-d840-4850-8710-6d272de092d7"/>
  </ds:schemaRefs>
</ds:datastoreItem>
</file>

<file path=customXml/itemProps4.xml><?xml version="1.0" encoding="utf-8"?>
<ds:datastoreItem xmlns:ds="http://schemas.openxmlformats.org/officeDocument/2006/customXml" ds:itemID="{9594D08F-1CB7-48E1-B8F8-FB0CF16653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1ceeed-c77b-4a37-aea6-85893f5a9fb4"/>
    <ds:schemaRef ds:uri="cdbe2661-d840-4850-8710-6d272de092d7"/>
    <ds:schemaRef ds:uri="9c205a57-9c66-4eef-a802-036b57a775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2FFE223-0F24-4066-8A22-50012131D9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Santbrink, Tom</dc:creator>
  <cp:lastModifiedBy>Heukelom, Agnes van</cp:lastModifiedBy>
  <cp:revision>5</cp:revision>
  <dcterms:created xsi:type="dcterms:W3CDTF">2022-01-18T14:28:00Z</dcterms:created>
  <dcterms:modified xsi:type="dcterms:W3CDTF">2026-04-16T12:39:00Z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0x0101006EE0887428AA3340B2884DF1130CF73B00EBE1C71BE8F0974D95AF2B03A56317C0</vt:lpwstr>
  </property>
  <property fmtid="{D5CDD505-2E9C-101B-9397-08002B2CF9AE}" pid="3" name="Order">
    <vt:r8>100</vt:r8>
  </property>
  <property fmtid="{D5CDD505-2E9C-101B-9397-08002B2CF9AE}" pid="4" name="_dlc_DocIdItemGuid">
    <vt:lpwstr>d2b4b97b-0818-4cdf-8167-696be3c0b960</vt:lpwstr>
  </property>
  <property fmtid="{D5CDD505-2E9C-101B-9397-08002B2CF9AE}" pid="5" name="TaxKeyword">
    <vt:lpwstr/>
  </property>
  <property fmtid="{D5CDD505-2E9C-101B-9397-08002B2CF9AE}" pid="6" name="TaxCatchAll">
    <vt:lpwstr/>
  </property>
  <property fmtid="{D5CDD505-2E9C-101B-9397-08002B2CF9AE}" pid="7" name="TaxKeywordTaxHTField">
    <vt:lpwstr/>
  </property>
  <property fmtid="{D5CDD505-2E9C-101B-9397-08002B2CF9AE}" pid="8" name="MediaServiceImageTags">
    <vt:lpwstr/>
  </property>
  <property fmtid="{D5CDD505-2E9C-101B-9397-08002B2CF9AE}" pid="9" name="lcf76f155ced4ddcb4097134ff3c332f">
    <vt:lpwstr/>
  </property>
</Properties>
</file>